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382 Free category Ювенали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#894 Аріна Лазарчук - 1 місце</w:t>
      </w:r>
    </w:p>
    <w:p>
      <w:pPr>
        <w:pStyle w:val="ListNumber"/>
        <w:spacing w:before="0" w:after="0"/>
      </w:pPr>
      <w:r>
        <w:t>#897 Євеліна Павленко - 2 місце</w:t>
      </w:r>
    </w:p>
    <w:p>
      <w:pPr>
        <w:pStyle w:val="ListNumber"/>
        <w:spacing w:before="0" w:after="0"/>
      </w:pPr>
      <w:r>
        <w:t>#885 Марʼяна Ушата - 3 місце</w:t>
      </w:r>
    </w:p>
    <w:p>
      <w:pPr>
        <w:pStyle w:val="ListNumber"/>
        <w:spacing w:before="0" w:after="0"/>
      </w:pPr>
      <w:r>
        <w:t>#898 Кіра Бабак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894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897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885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898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